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106917071" name="01a061dc-8ec3-705a-9005-9bc13b380ae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9981288" name="01a061dc-8ec3-705a-9005-9bc13b380ae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82822505" name="01a061ee-4523-7c16-8cc6-10675fc7dea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0346846" name="01a061ee-4523-7c16-8cc6-10675fc7dea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80483711" name="01a061dd-309e-7485-8dc6-306f3594855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0632402" name="01a061dd-309e-7485-8dc6-306f3594855f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914742464" name="01a061ee-f217-7e26-b010-b51286d5214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8211940" name="01a061ee-f217-7e26-b010-b51286d5214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Werkstatt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601721968" name="01a061fc-023a-76d3-809f-613261b18ec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8411824" name="01a061fc-023a-76d3-809f-613261b18ec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UG-EG </w:t>
            </w:r>
          </w:p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79867747" name="01a0620c-7aa8-70ff-a080-2958ebc02b9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970340" name="01a0620c-7aa8-70ff-a080-2958ebc02b9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Fassade wurde bereits untersucht!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Werkstatt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6162862" name="01a06200-b688-7c8a-9993-55a0837ad0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5842628" name="01a06200-b688-7c8a-9993-55a0837ad02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Eingang/ Treppenhaus </w:t>
            </w:r>
          </w:p>
          <w:p>
            <w:pPr>
              <w:spacing w:before="0" w:after="0" w:line="240" w:lineRule="auto"/>
            </w:pPr>
            <w:r>
              <w:t>EG-OG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Floorflex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452935380" name="01a061f3-3687-7442-a3f1-077a9251d3c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4170718" name="01a061f3-3687-7442-a3f1-077a9251d3ce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Zwischenböden </w:t>
            </w:r>
          </w:p>
        </w:tc>
        <w:tc>
          <w:p>
            <w:pPr>
              <w:spacing w:before="0" w:after="0" w:line="240" w:lineRule="auto"/>
            </w:pPr>
            <w:r>
              <w:t>Zwischenböden </w:t>
            </w:r>
          </w:p>
        </w:tc>
        <w:tc>
          <w:p>
            <w:pPr>
              <w:spacing w:before="0" w:after="0" w:line="240" w:lineRule="auto"/>
            </w:pPr>
            <w:r>
              <w:t>Dämmung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378337175" name="01a061de-ed4d-7832-b3b5-2f930e2a85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1772531" name="01a061de-ed4d-7832-b3b5-2f930e2a858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Grendelstrasse 36, 5408 Ennetbaden</w:t>
          </w:r>
        </w:p>
        <w:p>
          <w:pPr>
            <w:spacing w:before="0" w:after="0"/>
          </w:pPr>
          <w:r>
            <w:t>DN 1189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footer.xml" Type="http://schemas.openxmlformats.org/officeDocument/2006/relationships/footer" Id="rId1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